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380205" name="3b96be60-2c40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485990" name="3b96be60-2c40-11f1-9e47-f7fc2e62da8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8129300" name="47df4660-2c40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531115" name="47df4660-2c40-11f1-9e47-f7fc2e62da8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Bellinzona </w:t>
          </w:r>
        </w:p>
        <w:p>
          <w:pPr>
            <w:spacing w:before="0" w:after="0"/>
          </w:pPr>
          <w:r>
            <w:t>821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